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E0B" w:rsidRDefault="00B52E0B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1A4C7A" w:rsidRPr="008A3AE8" w:rsidRDefault="001A4C7A" w:rsidP="00674C40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5E53E1" w:rsidRDefault="001A4C7A" w:rsidP="00674C4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5E53E1">
        <w:rPr>
          <w:rFonts w:ascii="Times New Roman" w:hAnsi="Times New Roman"/>
          <w:b/>
          <w:bCs/>
          <w:sz w:val="28"/>
          <w:szCs w:val="28"/>
          <w:lang w:val="uk-UA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1A4C7A" w:rsidRPr="005E53E1" w:rsidRDefault="001A4C7A" w:rsidP="00674C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E53E1">
        <w:rPr>
          <w:rFonts w:ascii="Times New Roman" w:hAnsi="Times New Roman"/>
          <w:b/>
          <w:sz w:val="28"/>
          <w:szCs w:val="28"/>
          <w:lang w:val="uk-UA"/>
        </w:rPr>
        <w:t xml:space="preserve">Вінницька </w:t>
      </w:r>
      <w:r w:rsidRPr="008A3AE8">
        <w:rPr>
          <w:rFonts w:ascii="Times New Roman" w:hAnsi="Times New Roman"/>
          <w:b/>
          <w:sz w:val="28"/>
          <w:szCs w:val="28"/>
        </w:rPr>
        <w:t> </w:t>
      </w:r>
      <w:r w:rsidRPr="005E53E1">
        <w:rPr>
          <w:rFonts w:ascii="Times New Roman" w:hAnsi="Times New Roman"/>
          <w:b/>
          <w:sz w:val="28"/>
          <w:szCs w:val="28"/>
          <w:lang w:val="uk-UA"/>
        </w:rPr>
        <w:t>область</w:t>
      </w:r>
    </w:p>
    <w:p w:rsidR="001A4C7A" w:rsidRPr="005E53E1" w:rsidRDefault="001A4C7A" w:rsidP="00674C4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  <w:lang w:val="uk-UA"/>
        </w:rPr>
      </w:pPr>
      <w:r w:rsidRPr="005E53E1">
        <w:rPr>
          <w:rFonts w:ascii="Times New Roman" w:hAnsi="Times New Roman"/>
          <w:b/>
          <w:sz w:val="28"/>
          <w:szCs w:val="28"/>
          <w:lang w:val="uk-UA"/>
        </w:rPr>
        <w:t xml:space="preserve">Вінницький район </w:t>
      </w:r>
    </w:p>
    <w:p w:rsidR="005E53E1" w:rsidRPr="00674C40" w:rsidRDefault="001A4C7A" w:rsidP="00674C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53E1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5E53E1">
        <w:rPr>
          <w:rFonts w:ascii="Times New Roman" w:hAnsi="Times New Roman"/>
          <w:b/>
          <w:sz w:val="28"/>
          <w:szCs w:val="28"/>
          <w:lang w:val="uk-UA"/>
        </w:rPr>
        <w:t>Погребищенська</w:t>
      </w:r>
      <w:proofErr w:type="spellEnd"/>
      <w:r w:rsidRPr="005E53E1">
        <w:rPr>
          <w:rFonts w:ascii="Times New Roman" w:hAnsi="Times New Roman"/>
          <w:b/>
          <w:sz w:val="28"/>
          <w:szCs w:val="28"/>
          <w:lang w:val="uk-UA"/>
        </w:rPr>
        <w:t xml:space="preserve"> міська рада</w:t>
      </w:r>
    </w:p>
    <w:p w:rsidR="005E53E1" w:rsidRPr="00674C40" w:rsidRDefault="005E53E1" w:rsidP="00674C40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5E53E1" w:rsidRPr="00674C40" w:rsidRDefault="001A4C7A" w:rsidP="00674C40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5E53E1">
        <w:rPr>
          <w:rFonts w:ascii="Times New Roman" w:hAnsi="Times New Roman"/>
          <w:b/>
          <w:sz w:val="28"/>
          <w:szCs w:val="28"/>
        </w:rPr>
        <w:t> </w:t>
      </w:r>
      <w:proofErr w:type="gramStart"/>
      <w:r w:rsidR="005E53E1" w:rsidRPr="005E53E1">
        <w:rPr>
          <w:rFonts w:ascii="Times New Roman" w:eastAsiaTheme="minorEastAsia" w:hAnsi="Times New Roman"/>
          <w:b/>
          <w:sz w:val="28"/>
          <w:szCs w:val="28"/>
        </w:rPr>
        <w:t>Р</w:t>
      </w:r>
      <w:proofErr w:type="gramEnd"/>
      <w:r w:rsidR="005E53E1" w:rsidRPr="005E53E1">
        <w:rPr>
          <w:rFonts w:ascii="Times New Roman" w:eastAsiaTheme="minorEastAsia" w:hAnsi="Times New Roman"/>
          <w:b/>
          <w:sz w:val="28"/>
          <w:szCs w:val="28"/>
        </w:rPr>
        <w:t>ІШЕННЯ №</w:t>
      </w:r>
      <w:r w:rsidR="005E53E1" w:rsidRPr="005E53E1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</w:t>
      </w:r>
      <w:r w:rsidR="005E53E1" w:rsidRPr="005E53E1">
        <w:rPr>
          <w:rFonts w:ascii="Times New Roman" w:eastAsiaTheme="minorEastAsia" w:hAnsi="Times New Roman"/>
          <w:b/>
          <w:sz w:val="28"/>
          <w:szCs w:val="28"/>
        </w:rPr>
        <w:t>5</w:t>
      </w:r>
      <w:r w:rsidR="005E53E1" w:rsidRPr="00674C40">
        <w:rPr>
          <w:rFonts w:ascii="Times New Roman" w:eastAsiaTheme="minorEastAsia" w:hAnsi="Times New Roman"/>
          <w:b/>
          <w:sz w:val="28"/>
          <w:szCs w:val="28"/>
        </w:rPr>
        <w:t>8</w:t>
      </w:r>
      <w:r w:rsidR="005E53E1" w:rsidRPr="005E53E1">
        <w:rPr>
          <w:rFonts w:ascii="Times New Roman" w:eastAsiaTheme="minorEastAsia" w:hAnsi="Times New Roman"/>
          <w:b/>
          <w:sz w:val="28"/>
          <w:szCs w:val="28"/>
          <w:lang w:val="uk-UA"/>
        </w:rPr>
        <w:t>-8-8/4</w:t>
      </w:r>
      <w:r w:rsidR="005E53E1" w:rsidRPr="005E53E1">
        <w:rPr>
          <w:rFonts w:ascii="Times New Roman" w:eastAsiaTheme="minorEastAsia" w:hAnsi="Times New Roman"/>
          <w:b/>
          <w:sz w:val="28"/>
          <w:szCs w:val="28"/>
        </w:rPr>
        <w:t>9</w:t>
      </w:r>
      <w:r w:rsidR="005E53E1" w:rsidRPr="00674C40">
        <w:rPr>
          <w:rFonts w:ascii="Times New Roman" w:eastAsiaTheme="minorEastAsia" w:hAnsi="Times New Roman"/>
          <w:b/>
          <w:sz w:val="28"/>
          <w:szCs w:val="28"/>
        </w:rPr>
        <w:t>9</w:t>
      </w:r>
    </w:p>
    <w:p w:rsidR="00674C40" w:rsidRDefault="005E53E1" w:rsidP="00674C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5E53E1">
        <w:rPr>
          <w:rFonts w:ascii="Times New Roman" w:eastAsiaTheme="minorEastAsia" w:hAnsi="Times New Roman"/>
          <w:b/>
          <w:sz w:val="28"/>
          <w:szCs w:val="28"/>
          <w:lang w:val="uk-UA"/>
        </w:rPr>
        <w:t>8 квітня</w:t>
      </w:r>
      <w:r w:rsidRPr="005E53E1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 </w:t>
      </w:r>
      <w:r w:rsidRPr="005E53E1">
        <w:rPr>
          <w:rFonts w:ascii="Times New Roman" w:eastAsiaTheme="minorEastAsia" w:hAnsi="Times New Roman"/>
          <w:b/>
          <w:sz w:val="28"/>
          <w:szCs w:val="28"/>
          <w:lang w:val="uk-UA"/>
        </w:rPr>
        <w:t>8</w:t>
      </w:r>
      <w:r w:rsidRPr="005E53E1">
        <w:rPr>
          <w:rFonts w:ascii="Times New Roman" w:eastAsiaTheme="minorEastAsia" w:hAnsi="Times New Roman"/>
          <w:b/>
          <w:sz w:val="28"/>
          <w:szCs w:val="28"/>
        </w:rPr>
        <w:t xml:space="preserve">  </w:t>
      </w:r>
      <w:proofErr w:type="spellStart"/>
      <w:r w:rsidRPr="005E53E1">
        <w:rPr>
          <w:rFonts w:ascii="Times New Roman" w:eastAsiaTheme="minorEastAsia" w:hAnsi="Times New Roman"/>
          <w:b/>
          <w:sz w:val="28"/>
          <w:szCs w:val="28"/>
        </w:rPr>
        <w:t>сесія</w:t>
      </w:r>
      <w:proofErr w:type="spellEnd"/>
      <w:r w:rsidRPr="005E53E1">
        <w:rPr>
          <w:rFonts w:ascii="Times New Roman" w:eastAsiaTheme="minorEastAsia" w:hAnsi="Times New Roman"/>
          <w:b/>
          <w:sz w:val="28"/>
          <w:szCs w:val="28"/>
        </w:rPr>
        <w:t xml:space="preserve"> 8 </w:t>
      </w:r>
      <w:proofErr w:type="spellStart"/>
      <w:r w:rsidRPr="005E53E1">
        <w:rPr>
          <w:rFonts w:ascii="Times New Roman" w:eastAsiaTheme="minorEastAsia" w:hAnsi="Times New Roman"/>
          <w:b/>
          <w:sz w:val="28"/>
          <w:szCs w:val="28"/>
        </w:rPr>
        <w:t>скликання</w:t>
      </w:r>
      <w:proofErr w:type="spellEnd"/>
    </w:p>
    <w:p w:rsidR="005E53E1" w:rsidRPr="005E53E1" w:rsidRDefault="005E53E1" w:rsidP="00674C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5E53E1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1A4C7A" w:rsidRPr="005E53E1" w:rsidRDefault="001A4C7A" w:rsidP="00674C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5E53E1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5E53E1" w:rsidRDefault="001A4C7A" w:rsidP="00674C40">
      <w:pPr>
        <w:tabs>
          <w:tab w:val="left" w:pos="142"/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5E53E1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5E53E1" w:rsidRDefault="001A4C7A" w:rsidP="00674C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E53E1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5E53E1" w:rsidRDefault="001A4C7A" w:rsidP="00674C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E53E1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AF3833" w:rsidRPr="005E53E1" w:rsidRDefault="001A4C7A" w:rsidP="00674C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E53E1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</w:t>
      </w:r>
      <w:r w:rsidR="00AF3833" w:rsidRPr="005E53E1">
        <w:rPr>
          <w:rFonts w:ascii="Times New Roman" w:hAnsi="Times New Roman"/>
          <w:b/>
          <w:bCs/>
          <w:sz w:val="28"/>
          <w:szCs w:val="28"/>
          <w:lang w:val="uk-UA"/>
        </w:rPr>
        <w:t xml:space="preserve"> які перебувають </w:t>
      </w:r>
    </w:p>
    <w:p w:rsidR="001A4C7A" w:rsidRDefault="00AF3833" w:rsidP="00674C4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2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E53E1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користуванні ФГ </w:t>
      </w:r>
      <w:r w:rsidR="007E68C0" w:rsidRPr="005E53E1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proofErr w:type="spellStart"/>
      <w:r w:rsidR="007E68C0" w:rsidRPr="005E53E1">
        <w:rPr>
          <w:rFonts w:ascii="Times New Roman" w:hAnsi="Times New Roman"/>
          <w:b/>
          <w:bCs/>
          <w:sz w:val="28"/>
          <w:szCs w:val="28"/>
          <w:lang w:val="uk-UA"/>
        </w:rPr>
        <w:t>Лан-П</w:t>
      </w:r>
      <w:proofErr w:type="spellEnd"/>
      <w:r w:rsidR="007E68C0" w:rsidRPr="005E53E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674C40" w:rsidRPr="005E53E1" w:rsidRDefault="00674C40" w:rsidP="00674C4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2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1A4C7A" w:rsidRPr="005E53E1" w:rsidRDefault="001A4C7A" w:rsidP="00674C40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E53E1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AF3833" w:rsidRPr="005E53E1">
        <w:rPr>
          <w:rFonts w:ascii="Times New Roman" w:hAnsi="Times New Roman"/>
          <w:bCs/>
          <w:sz w:val="28"/>
          <w:szCs w:val="28"/>
          <w:lang w:val="uk-UA"/>
        </w:rPr>
        <w:t>Відповідно до п.34 ст.26 Закону України «Про місцеве самоврядування в Україні» р</w:t>
      </w:r>
      <w:r w:rsidRPr="005E53E1">
        <w:rPr>
          <w:rFonts w:ascii="Times New Roman" w:hAnsi="Times New Roman"/>
          <w:bCs/>
          <w:sz w:val="28"/>
          <w:szCs w:val="28"/>
          <w:lang w:val="uk-UA"/>
        </w:rPr>
        <w:t xml:space="preserve">озглянувши заяву </w:t>
      </w:r>
      <w:r w:rsidRPr="005E53E1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</w:t>
      </w:r>
      <w:r w:rsidR="00AF3833" w:rsidRPr="005E53E1">
        <w:rPr>
          <w:rFonts w:ascii="Times New Roman" w:hAnsi="Times New Roman"/>
          <w:sz w:val="28"/>
          <w:szCs w:val="28"/>
          <w:lang w:val="uk-UA"/>
        </w:rPr>
        <w:t>ної документації із землеустрою</w:t>
      </w:r>
      <w:r w:rsidRPr="005E53E1">
        <w:rPr>
          <w:rFonts w:ascii="Times New Roman" w:hAnsi="Times New Roman"/>
          <w:sz w:val="28"/>
          <w:szCs w:val="28"/>
          <w:lang w:val="uk-UA"/>
        </w:rPr>
        <w:t xml:space="preserve"> що</w:t>
      </w:r>
      <w:r w:rsidR="00AF3833" w:rsidRPr="005E53E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E53E1">
        <w:rPr>
          <w:rFonts w:ascii="Times New Roman" w:hAnsi="Times New Roman"/>
          <w:sz w:val="28"/>
          <w:szCs w:val="28"/>
          <w:lang w:val="uk-UA"/>
        </w:rPr>
        <w:t>до встановлення меж земельної ділянки в натурі (на місцевості)</w:t>
      </w:r>
      <w:r w:rsidR="00AF3833" w:rsidRPr="005E53E1">
        <w:rPr>
          <w:rFonts w:ascii="Times New Roman" w:hAnsi="Times New Roman"/>
          <w:sz w:val="28"/>
          <w:szCs w:val="28"/>
          <w:lang w:val="uk-UA"/>
        </w:rPr>
        <w:t xml:space="preserve"> які перебувають користуванні </w:t>
      </w:r>
      <w:r w:rsidR="007E68C0" w:rsidRPr="005E53E1">
        <w:rPr>
          <w:rFonts w:ascii="Times New Roman" w:hAnsi="Times New Roman"/>
          <w:sz w:val="28"/>
          <w:szCs w:val="28"/>
          <w:lang w:val="uk-UA"/>
        </w:rPr>
        <w:t>ФГ «</w:t>
      </w:r>
      <w:proofErr w:type="spellStart"/>
      <w:r w:rsidR="007E68C0" w:rsidRPr="005E53E1">
        <w:rPr>
          <w:rFonts w:ascii="Times New Roman" w:hAnsi="Times New Roman"/>
          <w:sz w:val="28"/>
          <w:szCs w:val="28"/>
          <w:lang w:val="uk-UA"/>
        </w:rPr>
        <w:t>Лан-П</w:t>
      </w:r>
      <w:proofErr w:type="spellEnd"/>
      <w:r w:rsidR="007E68C0" w:rsidRPr="005E53E1">
        <w:rPr>
          <w:rFonts w:ascii="Times New Roman" w:hAnsi="Times New Roman"/>
          <w:sz w:val="28"/>
          <w:szCs w:val="28"/>
          <w:lang w:val="uk-UA"/>
        </w:rPr>
        <w:t>»</w:t>
      </w:r>
      <w:r w:rsidRPr="005E53E1">
        <w:rPr>
          <w:rFonts w:ascii="Times New Roman" w:hAnsi="Times New Roman"/>
          <w:sz w:val="28"/>
          <w:szCs w:val="28"/>
          <w:lang w:val="uk-UA"/>
        </w:rPr>
        <w:t>,</w:t>
      </w:r>
      <w:r w:rsidR="0087494E" w:rsidRPr="005E53E1">
        <w:rPr>
          <w:rFonts w:ascii="Times New Roman" w:hAnsi="Times New Roman"/>
          <w:sz w:val="28"/>
          <w:szCs w:val="28"/>
          <w:lang w:val="uk-UA"/>
        </w:rPr>
        <w:t xml:space="preserve"> керуючись </w:t>
      </w:r>
      <w:r w:rsidR="002A3FEC" w:rsidRPr="005E53E1">
        <w:rPr>
          <w:rFonts w:ascii="Times New Roman" w:hAnsi="Times New Roman"/>
          <w:sz w:val="28"/>
          <w:szCs w:val="28"/>
          <w:lang w:val="uk-UA"/>
        </w:rPr>
        <w:t xml:space="preserve">ст.12, ст.93, ст. 122, ст.123, ст.124,  ст. 125, ст.134 </w:t>
      </w:r>
      <w:r w:rsidR="0087494E" w:rsidRPr="005E53E1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AF3833" w:rsidRPr="005E53E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A3FEC" w:rsidRPr="005E53E1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5E53E1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1A4C7A" w:rsidRPr="005E53E1" w:rsidRDefault="001A4C7A" w:rsidP="00674C40">
      <w:pPr>
        <w:tabs>
          <w:tab w:val="left" w:pos="5895"/>
        </w:tabs>
        <w:spacing w:after="0" w:line="240" w:lineRule="auto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5E53E1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AF3833" w:rsidRDefault="001A4C7A" w:rsidP="00674C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5E53E1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2A3FEC" w:rsidRPr="005E53E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розроблення технічної документації із землеустрою щодо встановлення меж земельних ділянок не витребуваних земельних часток (паїв) </w:t>
      </w:r>
      <w:r w:rsidR="002A3FEC" w:rsidRPr="005E53E1">
        <w:rPr>
          <w:rFonts w:ascii="Times New Roman" w:hAnsi="Times New Roman"/>
          <w:sz w:val="28"/>
          <w:szCs w:val="28"/>
          <w:lang w:val="uk-UA"/>
        </w:rPr>
        <w:t>із земель колишнього КСП «</w:t>
      </w:r>
      <w:r w:rsidR="007E68C0" w:rsidRPr="005E53E1">
        <w:rPr>
          <w:rFonts w:ascii="Times New Roman" w:hAnsi="Times New Roman"/>
          <w:sz w:val="28"/>
          <w:szCs w:val="28"/>
          <w:lang w:val="uk-UA"/>
        </w:rPr>
        <w:t>Незалежна Україна</w:t>
      </w:r>
      <w:r w:rsidR="002A3FEC" w:rsidRPr="005E53E1">
        <w:rPr>
          <w:rFonts w:ascii="Times New Roman" w:hAnsi="Times New Roman"/>
          <w:sz w:val="28"/>
          <w:szCs w:val="28"/>
          <w:lang w:val="uk-UA"/>
        </w:rPr>
        <w:t xml:space="preserve">» </w:t>
      </w:r>
      <w:proofErr w:type="spellStart"/>
      <w:r w:rsidR="002A3FEC" w:rsidRPr="005E53E1">
        <w:rPr>
          <w:rFonts w:ascii="Times New Roman" w:hAnsi="Times New Roman"/>
          <w:sz w:val="28"/>
          <w:szCs w:val="28"/>
          <w:lang w:val="uk-UA"/>
        </w:rPr>
        <w:t>с.</w:t>
      </w:r>
      <w:r w:rsidR="007E68C0" w:rsidRPr="005E53E1">
        <w:rPr>
          <w:rFonts w:ascii="Times New Roman" w:hAnsi="Times New Roman"/>
          <w:sz w:val="28"/>
          <w:szCs w:val="28"/>
          <w:lang w:val="uk-UA"/>
        </w:rPr>
        <w:t>Дзюньків</w:t>
      </w:r>
      <w:proofErr w:type="spellEnd"/>
      <w:r w:rsidR="002A3FEC" w:rsidRPr="005E53E1">
        <w:rPr>
          <w:rFonts w:ascii="Times New Roman" w:hAnsi="Times New Roman"/>
          <w:sz w:val="28"/>
          <w:szCs w:val="28"/>
          <w:lang w:val="uk-UA"/>
        </w:rPr>
        <w:t>:</w:t>
      </w:r>
    </w:p>
    <w:p w:rsidR="00674C40" w:rsidRPr="005E53E1" w:rsidRDefault="00674C40" w:rsidP="00674C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a"/>
        <w:tblW w:w="7621" w:type="dxa"/>
        <w:tblLook w:val="04A0" w:firstRow="1" w:lastRow="0" w:firstColumn="1" w:lastColumn="0" w:noHBand="0" w:noVBand="1"/>
      </w:tblPr>
      <w:tblGrid>
        <w:gridCol w:w="1526"/>
        <w:gridCol w:w="3969"/>
        <w:gridCol w:w="1417"/>
        <w:gridCol w:w="709"/>
      </w:tblGrid>
      <w:tr w:rsidR="00C43A1B" w:rsidRPr="005E53E1" w:rsidTr="00202C43">
        <w:tc>
          <w:tcPr>
            <w:tcW w:w="1526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both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 xml:space="preserve">     № п/</w:t>
            </w:r>
            <w:proofErr w:type="spellStart"/>
            <w:r w:rsidRPr="005E53E1">
              <w:rPr>
                <w:rFonts w:ascii="Times New Roman" w:hAnsi="Times New Roman"/>
                <w:lang w:val="uk-UA"/>
              </w:rPr>
              <w:t>п</w:t>
            </w:r>
            <w:proofErr w:type="spellEnd"/>
          </w:p>
        </w:tc>
        <w:tc>
          <w:tcPr>
            <w:tcW w:w="3969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both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 xml:space="preserve">   Прізвище, ім’я, по батькові </w:t>
            </w:r>
          </w:p>
        </w:tc>
        <w:tc>
          <w:tcPr>
            <w:tcW w:w="1417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both"/>
              <w:outlineLvl w:val="0"/>
              <w:rPr>
                <w:rFonts w:ascii="Times New Roman" w:hAnsi="Times New Roman"/>
                <w:lang w:val="uk-UA"/>
              </w:rPr>
            </w:pPr>
            <w:proofErr w:type="spellStart"/>
            <w:r w:rsidRPr="005E53E1">
              <w:rPr>
                <w:rFonts w:ascii="Times New Roman" w:hAnsi="Times New Roman"/>
                <w:lang w:val="uk-UA"/>
              </w:rPr>
              <w:t>№ділянки</w:t>
            </w:r>
            <w:proofErr w:type="spellEnd"/>
          </w:p>
        </w:tc>
        <w:tc>
          <w:tcPr>
            <w:tcW w:w="709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both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площа</w:t>
            </w:r>
          </w:p>
        </w:tc>
      </w:tr>
      <w:tr w:rsidR="00C43A1B" w:rsidRPr="005E53E1" w:rsidTr="00202C43">
        <w:tc>
          <w:tcPr>
            <w:tcW w:w="1526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3969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proofErr w:type="spellStart"/>
            <w:r w:rsidRPr="005E53E1">
              <w:rPr>
                <w:rFonts w:ascii="Times New Roman" w:hAnsi="Times New Roman"/>
                <w:lang w:val="uk-UA"/>
              </w:rPr>
              <w:t>Конончук</w:t>
            </w:r>
            <w:proofErr w:type="spellEnd"/>
            <w:r w:rsidRPr="005E53E1">
              <w:rPr>
                <w:rFonts w:ascii="Times New Roman" w:hAnsi="Times New Roman"/>
                <w:lang w:val="uk-UA"/>
              </w:rPr>
              <w:t xml:space="preserve"> Микола Трохимович</w:t>
            </w:r>
          </w:p>
        </w:tc>
        <w:tc>
          <w:tcPr>
            <w:tcW w:w="1417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120</w:t>
            </w:r>
          </w:p>
        </w:tc>
        <w:tc>
          <w:tcPr>
            <w:tcW w:w="709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1,52</w:t>
            </w:r>
          </w:p>
        </w:tc>
      </w:tr>
      <w:tr w:rsidR="00C43A1B" w:rsidRPr="005E53E1" w:rsidTr="00202C43">
        <w:tc>
          <w:tcPr>
            <w:tcW w:w="1526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3969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Корж Володимир Іванович</w:t>
            </w:r>
          </w:p>
        </w:tc>
        <w:tc>
          <w:tcPr>
            <w:tcW w:w="1417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124</w:t>
            </w:r>
          </w:p>
        </w:tc>
        <w:tc>
          <w:tcPr>
            <w:tcW w:w="709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1,55</w:t>
            </w:r>
          </w:p>
        </w:tc>
      </w:tr>
      <w:tr w:rsidR="00C43A1B" w:rsidRPr="005E53E1" w:rsidTr="00202C43">
        <w:tc>
          <w:tcPr>
            <w:tcW w:w="1526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3969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proofErr w:type="spellStart"/>
            <w:r w:rsidRPr="005E53E1">
              <w:rPr>
                <w:rFonts w:ascii="Times New Roman" w:hAnsi="Times New Roman"/>
                <w:lang w:val="uk-UA"/>
              </w:rPr>
              <w:t>Стьопах</w:t>
            </w:r>
            <w:proofErr w:type="spellEnd"/>
            <w:r w:rsidRPr="005E53E1">
              <w:rPr>
                <w:rFonts w:ascii="Times New Roman" w:hAnsi="Times New Roman"/>
                <w:lang w:val="uk-UA"/>
              </w:rPr>
              <w:t xml:space="preserve"> Марія Яремівна</w:t>
            </w:r>
          </w:p>
        </w:tc>
        <w:tc>
          <w:tcPr>
            <w:tcW w:w="1417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232</w:t>
            </w:r>
          </w:p>
        </w:tc>
        <w:tc>
          <w:tcPr>
            <w:tcW w:w="709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1,96</w:t>
            </w:r>
          </w:p>
        </w:tc>
      </w:tr>
      <w:tr w:rsidR="00C43A1B" w:rsidRPr="005E53E1" w:rsidTr="00202C43">
        <w:tc>
          <w:tcPr>
            <w:tcW w:w="1526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4</w:t>
            </w:r>
          </w:p>
        </w:tc>
        <w:tc>
          <w:tcPr>
            <w:tcW w:w="3969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proofErr w:type="spellStart"/>
            <w:r w:rsidRPr="005E53E1">
              <w:rPr>
                <w:rFonts w:ascii="Times New Roman" w:hAnsi="Times New Roman"/>
                <w:lang w:val="uk-UA"/>
              </w:rPr>
              <w:t>Лещук</w:t>
            </w:r>
            <w:proofErr w:type="spellEnd"/>
            <w:r w:rsidRPr="005E53E1">
              <w:rPr>
                <w:rFonts w:ascii="Times New Roman" w:hAnsi="Times New Roman"/>
                <w:lang w:val="uk-UA"/>
              </w:rPr>
              <w:t xml:space="preserve"> Степанида </w:t>
            </w:r>
            <w:proofErr w:type="spellStart"/>
            <w:r w:rsidRPr="005E53E1">
              <w:rPr>
                <w:rFonts w:ascii="Times New Roman" w:hAnsi="Times New Roman"/>
                <w:lang w:val="uk-UA"/>
              </w:rPr>
              <w:t>Дементівна</w:t>
            </w:r>
            <w:proofErr w:type="spellEnd"/>
          </w:p>
        </w:tc>
        <w:tc>
          <w:tcPr>
            <w:tcW w:w="1417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318</w:t>
            </w:r>
          </w:p>
        </w:tc>
        <w:tc>
          <w:tcPr>
            <w:tcW w:w="709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3,41</w:t>
            </w:r>
          </w:p>
        </w:tc>
      </w:tr>
      <w:tr w:rsidR="00C43A1B" w:rsidRPr="005E53E1" w:rsidTr="00202C43">
        <w:tc>
          <w:tcPr>
            <w:tcW w:w="1526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3969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proofErr w:type="spellStart"/>
            <w:r w:rsidRPr="005E53E1">
              <w:rPr>
                <w:rFonts w:ascii="Times New Roman" w:hAnsi="Times New Roman"/>
                <w:lang w:val="uk-UA"/>
              </w:rPr>
              <w:t>Ганзюк</w:t>
            </w:r>
            <w:proofErr w:type="spellEnd"/>
            <w:r w:rsidRPr="005E53E1">
              <w:rPr>
                <w:rFonts w:ascii="Times New Roman" w:hAnsi="Times New Roman"/>
                <w:lang w:val="uk-UA"/>
              </w:rPr>
              <w:t xml:space="preserve"> Євгенія Іванівна</w:t>
            </w:r>
          </w:p>
        </w:tc>
        <w:tc>
          <w:tcPr>
            <w:tcW w:w="1417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442</w:t>
            </w:r>
          </w:p>
        </w:tc>
        <w:tc>
          <w:tcPr>
            <w:tcW w:w="709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1,48</w:t>
            </w:r>
          </w:p>
        </w:tc>
      </w:tr>
      <w:tr w:rsidR="00C43A1B" w:rsidRPr="005E53E1" w:rsidTr="00202C43">
        <w:tc>
          <w:tcPr>
            <w:tcW w:w="1526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6</w:t>
            </w:r>
          </w:p>
        </w:tc>
        <w:tc>
          <w:tcPr>
            <w:tcW w:w="3969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proofErr w:type="spellStart"/>
            <w:r w:rsidRPr="005E53E1">
              <w:rPr>
                <w:rFonts w:ascii="Times New Roman" w:hAnsi="Times New Roman"/>
                <w:lang w:val="uk-UA"/>
              </w:rPr>
              <w:t>Раковська</w:t>
            </w:r>
            <w:proofErr w:type="spellEnd"/>
            <w:r w:rsidRPr="005E53E1">
              <w:rPr>
                <w:rFonts w:ascii="Times New Roman" w:hAnsi="Times New Roman"/>
                <w:lang w:val="uk-UA"/>
              </w:rPr>
              <w:t xml:space="preserve"> Надія Андріївна</w:t>
            </w:r>
          </w:p>
        </w:tc>
        <w:tc>
          <w:tcPr>
            <w:tcW w:w="1417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558</w:t>
            </w:r>
          </w:p>
        </w:tc>
        <w:tc>
          <w:tcPr>
            <w:tcW w:w="709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1,78</w:t>
            </w:r>
          </w:p>
        </w:tc>
      </w:tr>
      <w:tr w:rsidR="00C43A1B" w:rsidRPr="005E53E1" w:rsidTr="00202C43">
        <w:tc>
          <w:tcPr>
            <w:tcW w:w="1526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7</w:t>
            </w:r>
          </w:p>
        </w:tc>
        <w:tc>
          <w:tcPr>
            <w:tcW w:w="3969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proofErr w:type="spellStart"/>
            <w:r w:rsidRPr="005E53E1">
              <w:rPr>
                <w:rFonts w:ascii="Times New Roman" w:hAnsi="Times New Roman"/>
                <w:lang w:val="uk-UA"/>
              </w:rPr>
              <w:t>Майструк</w:t>
            </w:r>
            <w:proofErr w:type="spellEnd"/>
            <w:r w:rsidRPr="005E53E1">
              <w:rPr>
                <w:rFonts w:ascii="Times New Roman" w:hAnsi="Times New Roman"/>
                <w:lang w:val="uk-UA"/>
              </w:rPr>
              <w:t xml:space="preserve"> Станіслава Володимирів</w:t>
            </w:r>
          </w:p>
        </w:tc>
        <w:tc>
          <w:tcPr>
            <w:tcW w:w="1417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687</w:t>
            </w:r>
          </w:p>
        </w:tc>
        <w:tc>
          <w:tcPr>
            <w:tcW w:w="709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1,90</w:t>
            </w:r>
          </w:p>
        </w:tc>
      </w:tr>
      <w:tr w:rsidR="00C43A1B" w:rsidRPr="005E53E1" w:rsidTr="00202C43">
        <w:tc>
          <w:tcPr>
            <w:tcW w:w="1526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8</w:t>
            </w:r>
          </w:p>
        </w:tc>
        <w:tc>
          <w:tcPr>
            <w:tcW w:w="3969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proofErr w:type="spellStart"/>
            <w:r w:rsidRPr="005E53E1">
              <w:rPr>
                <w:rFonts w:ascii="Times New Roman" w:hAnsi="Times New Roman"/>
                <w:lang w:val="uk-UA"/>
              </w:rPr>
              <w:t>Пазюн</w:t>
            </w:r>
            <w:proofErr w:type="spellEnd"/>
            <w:r w:rsidRPr="005E53E1">
              <w:rPr>
                <w:rFonts w:ascii="Times New Roman" w:hAnsi="Times New Roman"/>
                <w:lang w:val="uk-UA"/>
              </w:rPr>
              <w:t xml:space="preserve"> Єва Іванівна</w:t>
            </w:r>
          </w:p>
        </w:tc>
        <w:tc>
          <w:tcPr>
            <w:tcW w:w="1417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 xml:space="preserve">689 </w:t>
            </w:r>
          </w:p>
        </w:tc>
        <w:tc>
          <w:tcPr>
            <w:tcW w:w="709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2,49</w:t>
            </w:r>
          </w:p>
        </w:tc>
      </w:tr>
      <w:tr w:rsidR="00C43A1B" w:rsidRPr="005E53E1" w:rsidTr="00202C43">
        <w:tc>
          <w:tcPr>
            <w:tcW w:w="1526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3969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Я</w:t>
            </w:r>
            <w:r w:rsidR="00846A68" w:rsidRPr="005E53E1">
              <w:rPr>
                <w:rFonts w:ascii="Times New Roman" w:hAnsi="Times New Roman"/>
                <w:lang w:val="uk-UA"/>
              </w:rPr>
              <w:t>р</w:t>
            </w:r>
            <w:r w:rsidRPr="005E53E1">
              <w:rPr>
                <w:rFonts w:ascii="Times New Roman" w:hAnsi="Times New Roman"/>
                <w:lang w:val="uk-UA"/>
              </w:rPr>
              <w:t xml:space="preserve">емчук </w:t>
            </w:r>
            <w:proofErr w:type="spellStart"/>
            <w:r w:rsidRPr="005E53E1">
              <w:rPr>
                <w:rFonts w:ascii="Times New Roman" w:hAnsi="Times New Roman"/>
                <w:lang w:val="uk-UA"/>
              </w:rPr>
              <w:t>Дарка</w:t>
            </w:r>
            <w:proofErr w:type="spellEnd"/>
            <w:r w:rsidRPr="005E53E1">
              <w:rPr>
                <w:rFonts w:ascii="Times New Roman" w:hAnsi="Times New Roman"/>
                <w:lang w:val="uk-UA"/>
              </w:rPr>
              <w:t xml:space="preserve"> Кузьмівна</w:t>
            </w:r>
          </w:p>
        </w:tc>
        <w:tc>
          <w:tcPr>
            <w:tcW w:w="1417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708</w:t>
            </w:r>
          </w:p>
        </w:tc>
        <w:tc>
          <w:tcPr>
            <w:tcW w:w="709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1,91</w:t>
            </w:r>
          </w:p>
        </w:tc>
      </w:tr>
      <w:tr w:rsidR="00C43A1B" w:rsidRPr="005E53E1" w:rsidTr="00202C43">
        <w:tc>
          <w:tcPr>
            <w:tcW w:w="1526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10</w:t>
            </w:r>
          </w:p>
        </w:tc>
        <w:tc>
          <w:tcPr>
            <w:tcW w:w="3969" w:type="dxa"/>
          </w:tcPr>
          <w:p w:rsidR="00C43A1B" w:rsidRPr="005E53E1" w:rsidRDefault="009252F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Кучер Олександра Петрівна</w:t>
            </w:r>
          </w:p>
        </w:tc>
        <w:tc>
          <w:tcPr>
            <w:tcW w:w="1417" w:type="dxa"/>
          </w:tcPr>
          <w:p w:rsidR="00C43A1B" w:rsidRPr="005E53E1" w:rsidRDefault="009252F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730</w:t>
            </w:r>
          </w:p>
        </w:tc>
        <w:tc>
          <w:tcPr>
            <w:tcW w:w="709" w:type="dxa"/>
          </w:tcPr>
          <w:p w:rsidR="00C43A1B" w:rsidRPr="005E53E1" w:rsidRDefault="009252F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3,41</w:t>
            </w:r>
          </w:p>
        </w:tc>
      </w:tr>
      <w:tr w:rsidR="00C43A1B" w:rsidRPr="005E53E1" w:rsidTr="00202C43">
        <w:tc>
          <w:tcPr>
            <w:tcW w:w="1526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11</w:t>
            </w:r>
          </w:p>
        </w:tc>
        <w:tc>
          <w:tcPr>
            <w:tcW w:w="3969" w:type="dxa"/>
          </w:tcPr>
          <w:p w:rsidR="00C43A1B" w:rsidRPr="005E53E1" w:rsidRDefault="009252F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Кислиця Ярина Луківна</w:t>
            </w:r>
          </w:p>
        </w:tc>
        <w:tc>
          <w:tcPr>
            <w:tcW w:w="1417" w:type="dxa"/>
          </w:tcPr>
          <w:p w:rsidR="00C43A1B" w:rsidRPr="005E53E1" w:rsidRDefault="009252F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736</w:t>
            </w:r>
          </w:p>
        </w:tc>
        <w:tc>
          <w:tcPr>
            <w:tcW w:w="709" w:type="dxa"/>
          </w:tcPr>
          <w:p w:rsidR="00C43A1B" w:rsidRPr="005E53E1" w:rsidRDefault="009252F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2,68</w:t>
            </w:r>
          </w:p>
        </w:tc>
      </w:tr>
      <w:tr w:rsidR="00C43A1B" w:rsidRPr="005E53E1" w:rsidTr="00202C43">
        <w:tc>
          <w:tcPr>
            <w:tcW w:w="1526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12</w:t>
            </w:r>
          </w:p>
        </w:tc>
        <w:tc>
          <w:tcPr>
            <w:tcW w:w="3969" w:type="dxa"/>
          </w:tcPr>
          <w:p w:rsidR="00C43A1B" w:rsidRPr="005E53E1" w:rsidRDefault="009252F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proofErr w:type="spellStart"/>
            <w:r w:rsidRPr="005E53E1">
              <w:rPr>
                <w:rFonts w:ascii="Times New Roman" w:hAnsi="Times New Roman"/>
                <w:lang w:val="uk-UA"/>
              </w:rPr>
              <w:t>Машталір</w:t>
            </w:r>
            <w:proofErr w:type="spellEnd"/>
            <w:r w:rsidRPr="005E53E1">
              <w:rPr>
                <w:rFonts w:ascii="Times New Roman" w:hAnsi="Times New Roman"/>
                <w:lang w:val="uk-UA"/>
              </w:rPr>
              <w:t xml:space="preserve"> Надія </w:t>
            </w:r>
            <w:proofErr w:type="spellStart"/>
            <w:r w:rsidRPr="005E53E1">
              <w:rPr>
                <w:rFonts w:ascii="Times New Roman" w:hAnsi="Times New Roman"/>
                <w:lang w:val="uk-UA"/>
              </w:rPr>
              <w:t>Філімонівна</w:t>
            </w:r>
            <w:proofErr w:type="spellEnd"/>
          </w:p>
        </w:tc>
        <w:tc>
          <w:tcPr>
            <w:tcW w:w="1417" w:type="dxa"/>
          </w:tcPr>
          <w:p w:rsidR="00C43A1B" w:rsidRPr="005E53E1" w:rsidRDefault="009252F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772</w:t>
            </w:r>
          </w:p>
        </w:tc>
        <w:tc>
          <w:tcPr>
            <w:tcW w:w="709" w:type="dxa"/>
          </w:tcPr>
          <w:p w:rsidR="00C43A1B" w:rsidRPr="005E53E1" w:rsidRDefault="009252F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1,62</w:t>
            </w:r>
          </w:p>
        </w:tc>
      </w:tr>
      <w:tr w:rsidR="00C43A1B" w:rsidRPr="005E53E1" w:rsidTr="00202C43">
        <w:tc>
          <w:tcPr>
            <w:tcW w:w="1526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13</w:t>
            </w:r>
          </w:p>
        </w:tc>
        <w:tc>
          <w:tcPr>
            <w:tcW w:w="3969" w:type="dxa"/>
          </w:tcPr>
          <w:p w:rsidR="00C43A1B" w:rsidRPr="005E53E1" w:rsidRDefault="009252F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Корж Євдокія Петрівна</w:t>
            </w:r>
          </w:p>
        </w:tc>
        <w:tc>
          <w:tcPr>
            <w:tcW w:w="1417" w:type="dxa"/>
          </w:tcPr>
          <w:p w:rsidR="00C43A1B" w:rsidRPr="005E53E1" w:rsidRDefault="009252F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866</w:t>
            </w:r>
          </w:p>
        </w:tc>
        <w:tc>
          <w:tcPr>
            <w:tcW w:w="709" w:type="dxa"/>
          </w:tcPr>
          <w:p w:rsidR="00C43A1B" w:rsidRPr="005E53E1" w:rsidRDefault="009252F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2,90</w:t>
            </w:r>
          </w:p>
        </w:tc>
      </w:tr>
      <w:tr w:rsidR="00C43A1B" w:rsidRPr="005E53E1" w:rsidTr="00202C43">
        <w:tc>
          <w:tcPr>
            <w:tcW w:w="1526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lastRenderedPageBreak/>
              <w:t>14</w:t>
            </w:r>
          </w:p>
        </w:tc>
        <w:tc>
          <w:tcPr>
            <w:tcW w:w="3969" w:type="dxa"/>
          </w:tcPr>
          <w:p w:rsidR="00C43A1B" w:rsidRPr="005E53E1" w:rsidRDefault="009252F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proofErr w:type="spellStart"/>
            <w:r w:rsidRPr="005E53E1">
              <w:rPr>
                <w:rFonts w:ascii="Times New Roman" w:hAnsi="Times New Roman"/>
                <w:lang w:val="uk-UA"/>
              </w:rPr>
              <w:t>Томчук</w:t>
            </w:r>
            <w:proofErr w:type="spellEnd"/>
            <w:r w:rsidRPr="005E53E1">
              <w:rPr>
                <w:rFonts w:ascii="Times New Roman" w:hAnsi="Times New Roman"/>
                <w:lang w:val="uk-UA"/>
              </w:rPr>
              <w:t xml:space="preserve"> Агафія Прокопівна</w:t>
            </w:r>
          </w:p>
        </w:tc>
        <w:tc>
          <w:tcPr>
            <w:tcW w:w="1417" w:type="dxa"/>
          </w:tcPr>
          <w:p w:rsidR="00C43A1B" w:rsidRPr="005E53E1" w:rsidRDefault="009252F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205</w:t>
            </w:r>
          </w:p>
        </w:tc>
        <w:tc>
          <w:tcPr>
            <w:tcW w:w="709" w:type="dxa"/>
          </w:tcPr>
          <w:p w:rsidR="00C43A1B" w:rsidRPr="005E53E1" w:rsidRDefault="009252F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3,00</w:t>
            </w:r>
          </w:p>
        </w:tc>
      </w:tr>
      <w:tr w:rsidR="00C43A1B" w:rsidRPr="005E53E1" w:rsidTr="00202C43">
        <w:tc>
          <w:tcPr>
            <w:tcW w:w="1526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15</w:t>
            </w:r>
          </w:p>
        </w:tc>
        <w:tc>
          <w:tcPr>
            <w:tcW w:w="3969" w:type="dxa"/>
          </w:tcPr>
          <w:p w:rsidR="00C43A1B" w:rsidRPr="005E53E1" w:rsidRDefault="009252F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proofErr w:type="spellStart"/>
            <w:r w:rsidRPr="005E53E1">
              <w:rPr>
                <w:rFonts w:ascii="Times New Roman" w:hAnsi="Times New Roman"/>
                <w:lang w:val="uk-UA"/>
              </w:rPr>
              <w:t>Загродська</w:t>
            </w:r>
            <w:proofErr w:type="spellEnd"/>
            <w:r w:rsidRPr="005E53E1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Pr="005E53E1">
              <w:rPr>
                <w:rFonts w:ascii="Times New Roman" w:hAnsi="Times New Roman"/>
                <w:lang w:val="uk-UA"/>
              </w:rPr>
              <w:t>Єлізавета</w:t>
            </w:r>
            <w:proofErr w:type="spellEnd"/>
            <w:r w:rsidRPr="005E53E1">
              <w:rPr>
                <w:rFonts w:ascii="Times New Roman" w:hAnsi="Times New Roman"/>
                <w:lang w:val="uk-UA"/>
              </w:rPr>
              <w:t xml:space="preserve"> Василівна</w:t>
            </w:r>
          </w:p>
        </w:tc>
        <w:tc>
          <w:tcPr>
            <w:tcW w:w="1417" w:type="dxa"/>
          </w:tcPr>
          <w:p w:rsidR="00C43A1B" w:rsidRPr="005E53E1" w:rsidRDefault="009252F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458</w:t>
            </w:r>
          </w:p>
        </w:tc>
        <w:tc>
          <w:tcPr>
            <w:tcW w:w="709" w:type="dxa"/>
          </w:tcPr>
          <w:p w:rsidR="00C43A1B" w:rsidRPr="005E53E1" w:rsidRDefault="009252F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1,48</w:t>
            </w:r>
          </w:p>
        </w:tc>
      </w:tr>
      <w:tr w:rsidR="00C43A1B" w:rsidRPr="005E53E1" w:rsidTr="00202C43">
        <w:tc>
          <w:tcPr>
            <w:tcW w:w="1526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16</w:t>
            </w:r>
          </w:p>
        </w:tc>
        <w:tc>
          <w:tcPr>
            <w:tcW w:w="3969" w:type="dxa"/>
          </w:tcPr>
          <w:p w:rsidR="00C43A1B" w:rsidRPr="005E53E1" w:rsidRDefault="009252F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Кислиця Ярина Михайлівна</w:t>
            </w:r>
          </w:p>
        </w:tc>
        <w:tc>
          <w:tcPr>
            <w:tcW w:w="1417" w:type="dxa"/>
          </w:tcPr>
          <w:p w:rsidR="00C43A1B" w:rsidRPr="005E53E1" w:rsidRDefault="009252F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600</w:t>
            </w:r>
          </w:p>
        </w:tc>
        <w:tc>
          <w:tcPr>
            <w:tcW w:w="709" w:type="dxa"/>
          </w:tcPr>
          <w:p w:rsidR="00C43A1B" w:rsidRPr="005E53E1" w:rsidRDefault="009252F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3,18</w:t>
            </w:r>
          </w:p>
        </w:tc>
      </w:tr>
      <w:tr w:rsidR="00C43A1B" w:rsidRPr="005E53E1" w:rsidTr="00202C43">
        <w:tc>
          <w:tcPr>
            <w:tcW w:w="1526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17</w:t>
            </w:r>
          </w:p>
        </w:tc>
        <w:tc>
          <w:tcPr>
            <w:tcW w:w="3969" w:type="dxa"/>
          </w:tcPr>
          <w:p w:rsidR="00C43A1B" w:rsidRPr="005E53E1" w:rsidRDefault="009252F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proofErr w:type="spellStart"/>
            <w:r w:rsidRPr="005E53E1">
              <w:rPr>
                <w:rFonts w:ascii="Times New Roman" w:hAnsi="Times New Roman"/>
                <w:lang w:val="uk-UA"/>
              </w:rPr>
              <w:t>Машталір</w:t>
            </w:r>
            <w:proofErr w:type="spellEnd"/>
            <w:r w:rsidRPr="005E53E1">
              <w:rPr>
                <w:rFonts w:ascii="Times New Roman" w:hAnsi="Times New Roman"/>
                <w:lang w:val="uk-UA"/>
              </w:rPr>
              <w:t xml:space="preserve"> Параска Сидорівна</w:t>
            </w:r>
          </w:p>
        </w:tc>
        <w:tc>
          <w:tcPr>
            <w:tcW w:w="1417" w:type="dxa"/>
          </w:tcPr>
          <w:p w:rsidR="00C43A1B" w:rsidRPr="005E53E1" w:rsidRDefault="009252F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690</w:t>
            </w:r>
          </w:p>
        </w:tc>
        <w:tc>
          <w:tcPr>
            <w:tcW w:w="709" w:type="dxa"/>
          </w:tcPr>
          <w:p w:rsidR="00C43A1B" w:rsidRPr="005E53E1" w:rsidRDefault="009252F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1,75</w:t>
            </w:r>
          </w:p>
        </w:tc>
      </w:tr>
      <w:tr w:rsidR="00C43A1B" w:rsidRPr="005E53E1" w:rsidTr="00202C43">
        <w:tc>
          <w:tcPr>
            <w:tcW w:w="1526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18</w:t>
            </w:r>
          </w:p>
        </w:tc>
        <w:tc>
          <w:tcPr>
            <w:tcW w:w="3969" w:type="dxa"/>
          </w:tcPr>
          <w:p w:rsidR="00C43A1B" w:rsidRPr="005E53E1" w:rsidRDefault="009252F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proofErr w:type="spellStart"/>
            <w:r w:rsidRPr="005E53E1">
              <w:rPr>
                <w:rFonts w:ascii="Times New Roman" w:hAnsi="Times New Roman"/>
                <w:lang w:val="uk-UA"/>
              </w:rPr>
              <w:t>Богачова</w:t>
            </w:r>
            <w:proofErr w:type="spellEnd"/>
            <w:r w:rsidRPr="005E53E1">
              <w:rPr>
                <w:rFonts w:ascii="Times New Roman" w:hAnsi="Times New Roman"/>
                <w:lang w:val="uk-UA"/>
              </w:rPr>
              <w:t xml:space="preserve"> Агафія</w:t>
            </w:r>
          </w:p>
        </w:tc>
        <w:tc>
          <w:tcPr>
            <w:tcW w:w="1417" w:type="dxa"/>
          </w:tcPr>
          <w:p w:rsidR="00C43A1B" w:rsidRPr="005E53E1" w:rsidRDefault="009252F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761</w:t>
            </w:r>
          </w:p>
        </w:tc>
        <w:tc>
          <w:tcPr>
            <w:tcW w:w="709" w:type="dxa"/>
          </w:tcPr>
          <w:p w:rsidR="00C43A1B" w:rsidRPr="005E53E1" w:rsidRDefault="009252F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1,96</w:t>
            </w:r>
          </w:p>
        </w:tc>
      </w:tr>
      <w:tr w:rsidR="00C43A1B" w:rsidRPr="005E53E1" w:rsidTr="00202C43">
        <w:tc>
          <w:tcPr>
            <w:tcW w:w="1526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19</w:t>
            </w:r>
          </w:p>
        </w:tc>
        <w:tc>
          <w:tcPr>
            <w:tcW w:w="3969" w:type="dxa"/>
          </w:tcPr>
          <w:p w:rsidR="00C43A1B" w:rsidRPr="005E53E1" w:rsidRDefault="009252F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proofErr w:type="spellStart"/>
            <w:r w:rsidRPr="005E53E1">
              <w:rPr>
                <w:rFonts w:ascii="Times New Roman" w:hAnsi="Times New Roman"/>
                <w:lang w:val="uk-UA"/>
              </w:rPr>
              <w:t>Пастушенко</w:t>
            </w:r>
            <w:proofErr w:type="spellEnd"/>
            <w:r w:rsidRPr="005E53E1">
              <w:rPr>
                <w:rFonts w:ascii="Times New Roman" w:hAnsi="Times New Roman"/>
                <w:lang w:val="uk-UA"/>
              </w:rPr>
              <w:t xml:space="preserve"> Михайло Панасович</w:t>
            </w:r>
          </w:p>
        </w:tc>
        <w:tc>
          <w:tcPr>
            <w:tcW w:w="1417" w:type="dxa"/>
          </w:tcPr>
          <w:p w:rsidR="00C43A1B" w:rsidRPr="005E53E1" w:rsidRDefault="009252F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767</w:t>
            </w:r>
          </w:p>
        </w:tc>
        <w:tc>
          <w:tcPr>
            <w:tcW w:w="709" w:type="dxa"/>
          </w:tcPr>
          <w:p w:rsidR="00C43A1B" w:rsidRPr="005E53E1" w:rsidRDefault="009252F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1,96</w:t>
            </w:r>
          </w:p>
        </w:tc>
      </w:tr>
      <w:tr w:rsidR="00C43A1B" w:rsidRPr="005E53E1" w:rsidTr="00202C43">
        <w:tc>
          <w:tcPr>
            <w:tcW w:w="1526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20</w:t>
            </w:r>
          </w:p>
        </w:tc>
        <w:tc>
          <w:tcPr>
            <w:tcW w:w="3969" w:type="dxa"/>
          </w:tcPr>
          <w:p w:rsidR="00C43A1B" w:rsidRPr="005E53E1" w:rsidRDefault="009252F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proofErr w:type="spellStart"/>
            <w:r w:rsidRPr="005E53E1">
              <w:rPr>
                <w:rFonts w:ascii="Times New Roman" w:hAnsi="Times New Roman"/>
                <w:lang w:val="uk-UA"/>
              </w:rPr>
              <w:t>Ящук</w:t>
            </w:r>
            <w:proofErr w:type="spellEnd"/>
            <w:r w:rsidRPr="005E53E1">
              <w:rPr>
                <w:rFonts w:ascii="Times New Roman" w:hAnsi="Times New Roman"/>
                <w:lang w:val="uk-UA"/>
              </w:rPr>
              <w:t xml:space="preserve"> Марфа Євдокимівна</w:t>
            </w:r>
          </w:p>
        </w:tc>
        <w:tc>
          <w:tcPr>
            <w:tcW w:w="1417" w:type="dxa"/>
          </w:tcPr>
          <w:p w:rsidR="00C43A1B" w:rsidRPr="005E53E1" w:rsidRDefault="009252F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881</w:t>
            </w:r>
          </w:p>
        </w:tc>
        <w:tc>
          <w:tcPr>
            <w:tcW w:w="709" w:type="dxa"/>
          </w:tcPr>
          <w:p w:rsidR="00C43A1B" w:rsidRPr="005E53E1" w:rsidRDefault="009252F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1,96</w:t>
            </w:r>
          </w:p>
        </w:tc>
      </w:tr>
      <w:tr w:rsidR="00C43A1B" w:rsidRPr="005E53E1" w:rsidTr="00202C43">
        <w:tc>
          <w:tcPr>
            <w:tcW w:w="1526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21</w:t>
            </w:r>
          </w:p>
        </w:tc>
        <w:tc>
          <w:tcPr>
            <w:tcW w:w="3969" w:type="dxa"/>
          </w:tcPr>
          <w:p w:rsidR="00C43A1B" w:rsidRPr="005E53E1" w:rsidRDefault="009252F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proofErr w:type="spellStart"/>
            <w:r w:rsidRPr="005E53E1">
              <w:rPr>
                <w:rFonts w:ascii="Times New Roman" w:hAnsi="Times New Roman"/>
                <w:lang w:val="uk-UA"/>
              </w:rPr>
              <w:t>Дідук</w:t>
            </w:r>
            <w:proofErr w:type="spellEnd"/>
            <w:r w:rsidRPr="005E53E1">
              <w:rPr>
                <w:rFonts w:ascii="Times New Roman" w:hAnsi="Times New Roman"/>
                <w:lang w:val="uk-UA"/>
              </w:rPr>
              <w:t xml:space="preserve"> Настя Йосипівна</w:t>
            </w:r>
          </w:p>
        </w:tc>
        <w:tc>
          <w:tcPr>
            <w:tcW w:w="1417" w:type="dxa"/>
          </w:tcPr>
          <w:p w:rsidR="00C43A1B" w:rsidRPr="005E53E1" w:rsidRDefault="009252F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882</w:t>
            </w:r>
          </w:p>
        </w:tc>
        <w:tc>
          <w:tcPr>
            <w:tcW w:w="709" w:type="dxa"/>
          </w:tcPr>
          <w:p w:rsidR="00C43A1B" w:rsidRPr="005E53E1" w:rsidRDefault="009252F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1,77</w:t>
            </w:r>
          </w:p>
        </w:tc>
      </w:tr>
      <w:tr w:rsidR="00C43A1B" w:rsidRPr="005E53E1" w:rsidTr="00202C43">
        <w:tc>
          <w:tcPr>
            <w:tcW w:w="1526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22</w:t>
            </w:r>
          </w:p>
        </w:tc>
        <w:tc>
          <w:tcPr>
            <w:tcW w:w="3969" w:type="dxa"/>
          </w:tcPr>
          <w:p w:rsidR="00C43A1B" w:rsidRPr="005E53E1" w:rsidRDefault="009252F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Петренко Марія Максимівна</w:t>
            </w:r>
          </w:p>
        </w:tc>
        <w:tc>
          <w:tcPr>
            <w:tcW w:w="1417" w:type="dxa"/>
          </w:tcPr>
          <w:p w:rsidR="00C43A1B" w:rsidRPr="005E53E1" w:rsidRDefault="009252F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883</w:t>
            </w:r>
          </w:p>
        </w:tc>
        <w:tc>
          <w:tcPr>
            <w:tcW w:w="709" w:type="dxa"/>
          </w:tcPr>
          <w:p w:rsidR="00C43A1B" w:rsidRPr="005E53E1" w:rsidRDefault="009252F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1,75</w:t>
            </w:r>
          </w:p>
        </w:tc>
      </w:tr>
      <w:tr w:rsidR="00C43A1B" w:rsidRPr="005E53E1" w:rsidTr="00202C43">
        <w:tc>
          <w:tcPr>
            <w:tcW w:w="1526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23</w:t>
            </w:r>
          </w:p>
        </w:tc>
        <w:tc>
          <w:tcPr>
            <w:tcW w:w="3969" w:type="dxa"/>
          </w:tcPr>
          <w:p w:rsidR="00C43A1B" w:rsidRPr="005E53E1" w:rsidRDefault="009252F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proofErr w:type="spellStart"/>
            <w:r w:rsidRPr="005E53E1">
              <w:rPr>
                <w:rFonts w:ascii="Times New Roman" w:hAnsi="Times New Roman"/>
                <w:lang w:val="uk-UA"/>
              </w:rPr>
              <w:t>Прокопець</w:t>
            </w:r>
            <w:proofErr w:type="spellEnd"/>
            <w:r w:rsidRPr="005E53E1">
              <w:rPr>
                <w:rFonts w:ascii="Times New Roman" w:hAnsi="Times New Roman"/>
                <w:lang w:val="uk-UA"/>
              </w:rPr>
              <w:t xml:space="preserve"> Марія Савівна884</w:t>
            </w:r>
          </w:p>
        </w:tc>
        <w:tc>
          <w:tcPr>
            <w:tcW w:w="1417" w:type="dxa"/>
          </w:tcPr>
          <w:p w:rsidR="00C43A1B" w:rsidRPr="005E53E1" w:rsidRDefault="009252F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1,96</w:t>
            </w:r>
          </w:p>
        </w:tc>
        <w:tc>
          <w:tcPr>
            <w:tcW w:w="709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</w:p>
        </w:tc>
      </w:tr>
      <w:tr w:rsidR="00C43A1B" w:rsidRPr="005E53E1" w:rsidTr="00674C40">
        <w:tc>
          <w:tcPr>
            <w:tcW w:w="1526" w:type="dxa"/>
          </w:tcPr>
          <w:p w:rsidR="00C43A1B" w:rsidRPr="005E53E1" w:rsidRDefault="00C43A1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24</w:t>
            </w:r>
          </w:p>
        </w:tc>
        <w:tc>
          <w:tcPr>
            <w:tcW w:w="3969" w:type="dxa"/>
          </w:tcPr>
          <w:p w:rsidR="00C43A1B" w:rsidRPr="005E53E1" w:rsidRDefault="009252F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Юрчук Наталія Павлівна</w:t>
            </w:r>
          </w:p>
        </w:tc>
        <w:tc>
          <w:tcPr>
            <w:tcW w:w="1417" w:type="dxa"/>
          </w:tcPr>
          <w:p w:rsidR="00C43A1B" w:rsidRPr="005E53E1" w:rsidRDefault="009252F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885</w:t>
            </w:r>
          </w:p>
        </w:tc>
        <w:tc>
          <w:tcPr>
            <w:tcW w:w="709" w:type="dxa"/>
          </w:tcPr>
          <w:p w:rsidR="00C43A1B" w:rsidRPr="005E53E1" w:rsidRDefault="009252FB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1,75</w:t>
            </w:r>
          </w:p>
        </w:tc>
      </w:tr>
      <w:tr w:rsidR="00202C43" w:rsidRPr="005E53E1" w:rsidTr="00674C40">
        <w:tc>
          <w:tcPr>
            <w:tcW w:w="1526" w:type="dxa"/>
          </w:tcPr>
          <w:p w:rsidR="00202C43" w:rsidRPr="005E53E1" w:rsidRDefault="00202C43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969" w:type="dxa"/>
          </w:tcPr>
          <w:p w:rsidR="00202C43" w:rsidRPr="005E53E1" w:rsidRDefault="00202C43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разом</w:t>
            </w:r>
          </w:p>
        </w:tc>
        <w:tc>
          <w:tcPr>
            <w:tcW w:w="1417" w:type="dxa"/>
          </w:tcPr>
          <w:p w:rsidR="00202C43" w:rsidRPr="005E53E1" w:rsidRDefault="00202C43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</w:tcPr>
          <w:p w:rsidR="00202C43" w:rsidRPr="005E53E1" w:rsidRDefault="00202C43" w:rsidP="00674C4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lang w:val="uk-UA"/>
              </w:rPr>
            </w:pPr>
            <w:r w:rsidRPr="005E53E1">
              <w:rPr>
                <w:rFonts w:ascii="Times New Roman" w:hAnsi="Times New Roman"/>
                <w:lang w:val="uk-UA"/>
              </w:rPr>
              <w:t>50,94</w:t>
            </w:r>
          </w:p>
        </w:tc>
      </w:tr>
    </w:tbl>
    <w:p w:rsidR="001A4C7A" w:rsidRPr="005E53E1" w:rsidRDefault="001A4C7A" w:rsidP="00674C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5E53E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7E68C0" w:rsidRPr="005E53E1">
        <w:rPr>
          <w:rFonts w:ascii="Times New Roman" w:hAnsi="Times New Roman"/>
          <w:bCs/>
          <w:sz w:val="28"/>
          <w:szCs w:val="28"/>
          <w:lang w:val="uk-UA"/>
        </w:rPr>
        <w:t>ФГ «</w:t>
      </w:r>
      <w:proofErr w:type="spellStart"/>
      <w:r w:rsidR="007E68C0" w:rsidRPr="005E53E1">
        <w:rPr>
          <w:rFonts w:ascii="Times New Roman" w:hAnsi="Times New Roman"/>
          <w:bCs/>
          <w:sz w:val="28"/>
          <w:szCs w:val="28"/>
          <w:lang w:val="uk-UA"/>
        </w:rPr>
        <w:t>Лан-П</w:t>
      </w:r>
      <w:proofErr w:type="spellEnd"/>
      <w:r w:rsidR="007E68C0" w:rsidRPr="005E53E1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Pr="005E53E1">
        <w:rPr>
          <w:rFonts w:ascii="Times New Roman" w:hAnsi="Times New Roman"/>
          <w:bCs/>
          <w:sz w:val="28"/>
          <w:szCs w:val="28"/>
          <w:lang w:val="uk-UA"/>
        </w:rPr>
        <w:t>виготов</w:t>
      </w:r>
      <w:r w:rsidR="004D3624" w:rsidRPr="005E53E1">
        <w:rPr>
          <w:rFonts w:ascii="Times New Roman" w:hAnsi="Times New Roman"/>
          <w:bCs/>
          <w:sz w:val="28"/>
          <w:szCs w:val="28"/>
          <w:lang w:val="uk-UA"/>
        </w:rPr>
        <w:t>ити</w:t>
      </w:r>
      <w:r w:rsidRPr="005E53E1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D3624" w:rsidRPr="005E53E1">
        <w:rPr>
          <w:rFonts w:ascii="Times New Roman" w:hAnsi="Times New Roman"/>
          <w:bCs/>
          <w:sz w:val="28"/>
          <w:szCs w:val="28"/>
          <w:lang w:val="uk-UA"/>
        </w:rPr>
        <w:t>у</w:t>
      </w:r>
      <w:r w:rsidRPr="005E53E1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D3624" w:rsidRPr="005E53E1">
        <w:rPr>
          <w:rFonts w:ascii="Times New Roman" w:hAnsi="Times New Roman"/>
          <w:bCs/>
          <w:sz w:val="28"/>
          <w:szCs w:val="28"/>
          <w:lang w:val="uk-UA"/>
        </w:rPr>
        <w:t>ю</w:t>
      </w:r>
      <w:r w:rsidRPr="005E53E1"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4D3624" w:rsidRPr="005E53E1">
        <w:rPr>
          <w:rFonts w:ascii="Times New Roman" w:hAnsi="Times New Roman"/>
          <w:bCs/>
          <w:sz w:val="28"/>
          <w:szCs w:val="28"/>
          <w:lang w:val="uk-UA"/>
        </w:rPr>
        <w:t>о до вимог чинного законодавства</w:t>
      </w:r>
      <w:r w:rsidRPr="005E53E1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Pr="005E53E1" w:rsidRDefault="001A4C7A" w:rsidP="00674C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5E53E1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1A4C7A" w:rsidRPr="005E53E1" w:rsidRDefault="001A4C7A" w:rsidP="00674C40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5E53E1">
        <w:rPr>
          <w:rFonts w:ascii="Times New Roman" w:hAnsi="Times New Roman"/>
          <w:bCs/>
          <w:sz w:val="28"/>
          <w:szCs w:val="28"/>
          <w:lang w:val="uk-UA"/>
        </w:rPr>
        <w:t>4</w:t>
      </w:r>
      <w:r w:rsidRPr="005E53E1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5E53E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</w:t>
      </w:r>
      <w:bookmarkStart w:id="0" w:name="_GoBack"/>
      <w:bookmarkEnd w:id="0"/>
      <w:r w:rsidRPr="005E53E1">
        <w:rPr>
          <w:rFonts w:ascii="Times New Roman" w:eastAsiaTheme="minorEastAsia" w:hAnsi="Times New Roman"/>
          <w:sz w:val="28"/>
          <w:szCs w:val="28"/>
          <w:lang w:val="uk-UA"/>
        </w:rPr>
        <w:t xml:space="preserve">го </w:t>
      </w:r>
      <w:proofErr w:type="spellStart"/>
      <w:r w:rsidRPr="005E53E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E53E1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E53E1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E53E1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E53E1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E53E1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E53E1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E53E1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E53E1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E53E1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E53E1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E53E1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E53E1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E53E1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E53E1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E53E1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E53E1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E53E1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E53E1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E53E1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E53E1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E53E1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E53E1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E53E1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E53E1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E53E1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E53E1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E53E1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E53E1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E53E1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E53E1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E53E1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E53E1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E53E1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E53E1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E53E1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E53E1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376828" w:rsidRPr="005E53E1" w:rsidRDefault="00376828" w:rsidP="00674C40">
      <w:pPr>
        <w:pStyle w:val="a4"/>
        <w:tabs>
          <w:tab w:val="left" w:pos="1230"/>
        </w:tabs>
        <w:ind w:left="0" w:right="-143" w:firstLine="0"/>
        <w:jc w:val="center"/>
        <w:rPr>
          <w:sz w:val="16"/>
          <w:szCs w:val="16"/>
        </w:rPr>
      </w:pPr>
    </w:p>
    <w:p w:rsidR="00C23241" w:rsidRPr="008A3AE8" w:rsidRDefault="001A4C7A" w:rsidP="00674C40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5E53E1">
        <w:rPr>
          <w:sz w:val="28"/>
          <w:szCs w:val="28"/>
        </w:rPr>
        <w:t>Міський  голова                                    С.Волинський</w:t>
      </w:r>
    </w:p>
    <w:sectPr w:rsidR="00C23241" w:rsidRPr="008A3AE8" w:rsidSect="00674C40">
      <w:pgSz w:w="12242" w:h="15842" w:code="1"/>
      <w:pgMar w:top="851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2A65"/>
    <w:rsid w:val="001923EA"/>
    <w:rsid w:val="001A4C7A"/>
    <w:rsid w:val="001F46B0"/>
    <w:rsid w:val="00202C43"/>
    <w:rsid w:val="00256734"/>
    <w:rsid w:val="00297B13"/>
    <w:rsid w:val="002A3FEC"/>
    <w:rsid w:val="00317446"/>
    <w:rsid w:val="00376828"/>
    <w:rsid w:val="00385534"/>
    <w:rsid w:val="003914DE"/>
    <w:rsid w:val="00402717"/>
    <w:rsid w:val="004D3624"/>
    <w:rsid w:val="005A0493"/>
    <w:rsid w:val="005E53E1"/>
    <w:rsid w:val="00606D34"/>
    <w:rsid w:val="00674C40"/>
    <w:rsid w:val="006D7638"/>
    <w:rsid w:val="006F5B6A"/>
    <w:rsid w:val="00773856"/>
    <w:rsid w:val="007E68C0"/>
    <w:rsid w:val="0081342E"/>
    <w:rsid w:val="00846A68"/>
    <w:rsid w:val="00870D21"/>
    <w:rsid w:val="0087494E"/>
    <w:rsid w:val="008A3AE8"/>
    <w:rsid w:val="008D6670"/>
    <w:rsid w:val="009252FB"/>
    <w:rsid w:val="00956534"/>
    <w:rsid w:val="00AF3833"/>
    <w:rsid w:val="00B31307"/>
    <w:rsid w:val="00B52E0B"/>
    <w:rsid w:val="00B91655"/>
    <w:rsid w:val="00BF4B1F"/>
    <w:rsid w:val="00C227D5"/>
    <w:rsid w:val="00C23241"/>
    <w:rsid w:val="00C36CA8"/>
    <w:rsid w:val="00C43A1B"/>
    <w:rsid w:val="00C44FDC"/>
    <w:rsid w:val="00D87CE5"/>
    <w:rsid w:val="00DB10AC"/>
    <w:rsid w:val="00F05318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F3833"/>
    <w:pPr>
      <w:ind w:left="720"/>
      <w:contextualSpacing/>
    </w:pPr>
  </w:style>
  <w:style w:type="table" w:styleId="aa">
    <w:name w:val="Table Grid"/>
    <w:basedOn w:val="a1"/>
    <w:uiPriority w:val="39"/>
    <w:rsid w:val="00AF38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F3833"/>
    <w:pPr>
      <w:ind w:left="720"/>
      <w:contextualSpacing/>
    </w:pPr>
  </w:style>
  <w:style w:type="table" w:styleId="aa">
    <w:name w:val="Table Grid"/>
    <w:basedOn w:val="a1"/>
    <w:uiPriority w:val="39"/>
    <w:rsid w:val="00AF38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4E89C-D40B-4FE5-A36E-16DFDD8F5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2021-03-17T08:41:00Z</cp:lastPrinted>
  <dcterms:created xsi:type="dcterms:W3CDTF">2021-03-16T13:23:00Z</dcterms:created>
  <dcterms:modified xsi:type="dcterms:W3CDTF">2021-04-12T06:22:00Z</dcterms:modified>
</cp:coreProperties>
</file>